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Visuelle Einstufung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9 Bad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Fliesen nach 1990</w:t>
            </w:r>
          </w:p>
          <w:p>
            <w:pPr>
              <w:spacing w:before="0" w:after="0"/>
            </w:pPr>
            <w:r>
              <w:t>Wand/Boden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1849749" name="019ecf62-9ff8-7487-9a4a-b30ad8928e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919162" name="019ecf62-9ff8-7487-9a4a-b30ad8928e9d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0136985" name="019ecf62-c6a4-715c-bb8b-2b70d114c7d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475342" name="019ecf62-c6a4-715c-bb8b-2b70d114c7d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Herd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9222986" name="019ecf6f-f79b-7204-8b6a-de0c23178d5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9048093" name="019ecf6f-f79b-7204-8b6a-de0c23178d54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2145251" name="019ecf70-03e7-75b8-afd1-5164d56c3d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316829" name="019ecf70-03e7-75b8-afd1-5164d56c3d4b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Küche</w:t>
            </w:r>
          </w:p>
          <w:p>
            <w:pPr>
              <w:spacing w:before="0" w:after="0"/>
            </w:pPr>
            <w:r>
              <w:t>4.OG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Antidröhnbeschichtung </w:t>
            </w:r>
          </w:p>
          <w:p>
            <w:pPr>
              <w:spacing w:before="0" w:after="0"/>
            </w:pPr>
            <w:r>
              <w:t>Waschbecken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107767" name="019ecf71-8843-7290-bed5-b7c3a114c4d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806250" name="019ecf71-8843-7290-bed5-b7c3a114c4d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0143006" name="019ecf71-987b-7386-87f0-a5e54bcb94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471349" name="019ecf71-987b-7386-87f0-a5e54bcb94a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Wohnung 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Wand / Decke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Putz / Plattenkleber </w:t>
            </w:r>
          </w:p>
          <w:p>
            <w:pPr>
              <w:spacing w:before="0" w:after="0"/>
            </w:pPr>
            <w:r>
              <w:t>Wand / Decke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4771076" name="019ef331-4c3c-7477-8f85-609cf766d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1561753" name="019ef331-4c3c-7477-8f85-609cf766d864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1587308" name="019ef331-5cd9-77ad-9510-73dd7be4be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0649920" name="019ef331-5cd9-77ad-9510-73dd7be4be3d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4.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913182" name="019ef35c-db97-76b4-b3f1-45343391f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179215" name="019ef35c-db97-76b4-b3f1-45343391f01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3391497" name="019ef35c-ec4e-7849-b6db-7c634a78cc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6382666" name="019ef35c-ec4e-7849-b6db-7c634a78cc7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696935" name="019ef36c-ce87-7fbc-a22f-46271649c4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183788" name="019ef36c-ce87-7fbc-a22f-46271649c4ed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92077" name="019ef36c-dda7-71fc-815c-0b3cbeb931f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4773592" name="019ef36c-dda7-71fc-815c-0b3cbeb931f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4.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436301" name="019ef375-60af-7fc3-b34f-2c118fa646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606704" name="019ef375-60af-7fc3-b34f-2c118fa646b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110286" name="019ef375-78f9-7679-ab0e-5c8374e064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96931" name="019ef375-78f9-7679-ab0e-5c8374e0644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</w:t>
            </w:r>
          </w:p>
          <w:p>
            <w:pPr>
              <w:spacing w:before="0" w:after="0"/>
            </w:pPr>
            <w:r>
              <w:t>4.OG</w:t>
            </w:r>
          </w:p>
          <w:p>
            <w:pPr>
              <w:spacing w:before="0" w:after="0"/>
            </w:pPr>
            <w:r>
              <w:t>Wand/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6974072" name="019ef37b-fba6-79e9-b2fa-b4c605f5dac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394314" name="019ef37b-fba6-79e9-b2fa-b4c605f5dac4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7243939" name="019ef37c-49b6-72e5-b50c-c87837b8ea9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7881776" name="019ef37c-49b6-72e5-b50c-c87837b8ea95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3. 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3403997" name="019ef38d-d2bb-77e1-a49d-6220e75f39b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721407" name="019ef38d-d2bb-77e1-a49d-6220e75f39b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2237379" name="019ef38d-e074-71cc-b982-f3666a04968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327053" name="019ef38d-e074-71cc-b982-f3666a04968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 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3916528" name="019ef397-e7dd-746b-aab1-f87b4060256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066868" name="019ef397-e7dd-746b-aab1-f87b40602569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4198667" name="019ef397-ff88-7b0c-a89f-cf3fbbf00f4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9269930" name="019ef397-ff88-7b0c-a89f-cf3fbbf00f45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3019446" name="019ef39e-191e-744b-98d1-ab59e1b9f07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8722008" name="019ef39e-191e-744b-98d1-ab59e1b9f07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781726" name="019ef39e-2c60-7841-aee2-abed1e055b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4371729" name="019ef39e-2c60-7841-aee2-abed1e055b41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3. 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14072" name="019ef3a8-d3c6-7aac-b3fa-27be9b2404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080368" name="019ef3a8-d3c6-7aac-b3fa-27be9b240458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1396967" name="019ef3a8-e847-7323-915d-4e9f4243be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312707" name="019ef3a8-e847-7323-915d-4e9f4243be51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Boden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2576724" name="019ef3ad-b6c2-725b-9fcd-8be745d85bb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3595136" name="019ef3ad-b6c2-725b-9fcd-8be745d85bb1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6347386" name="019ef3ad-cca5-7d19-9354-5faac19fcfe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270449" name="019ef3ad-cca5-7d19-9354-5faac19fcfe0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11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983661" name="019ef3b3-4f4c-734a-8d90-20d802d401c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4702163" name="019ef3b3-4f4c-734a-8d90-20d802d401c8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0021784" name="019ef3b3-81be-765a-a770-558f2e4fa9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7031636" name="019ef3b3-81be-765a-a770-558f2e4fa9a4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3 .OG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3116994" name="019ef3b9-370a-7257-8d8d-13c9647bfc0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3039848" name="019ef3b9-370a-7257-8d8d-13c9647bfc07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9210513" name="019ef3b9-9ed1-7093-9fb7-3d50df0c47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989993" name="019ef3b9-9ed1-7093-9fb7-3d50df0c4798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10 Bad</w:t>
            </w:r>
          </w:p>
          <w:p>
            <w:pPr>
              <w:spacing w:before="0" w:after="0"/>
            </w:pPr>
            <w:r>
              <w:t>3.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Konnte NICHT Untersucht werden!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152284" name="019ef3ba-9363-70be-ae3d-8d225755c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773561" name="019ef3ba-9363-70be-ae3d-8d225755c136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4331844" name="019ef3ba-a511-7907-871f-4e26d33e61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6317388" name="019ef3ba-a511-7907-871f-4e26d33e619e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1552673" name="019ef3cd-b3e8-79c9-8c05-783e8ce782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8578216" name="019ef3cd-b3e8-79c9-8c05-783e8ce78220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082242" name="019ef3cd-c82a-7f10-ac0a-6f68daba5f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304944" name="019ef3cd-c82a-7f10-ac0a-6f68daba5fa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Konnte NICHT Untersucht werden!</w:t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8993414" name="019ef3d5-8aab-716a-bfe3-eca3861385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090249" name="019ef3d5-8aab-716a-bfe3-eca386138508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944657" name="019ef3d5-978b-709c-ae9a-4f0f375830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999033" name="019ef3d5-978b-709c-ae9a-4f0f37583006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9168738" name="019ef3d6-3a7c-787f-b738-caf41425744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9310406" name="019ef3d6-3a7c-787f-b738-caf414257441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2637772" name="019ef3d6-4dda-777b-bc27-6a9a2173f4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4632566" name="019ef3d6-4dda-777b-bc27-6a9a2173f49d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41005213" name="019ef3e3-9694-743d-a45b-b85fd6f9883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3247731" name="019ef3e3-9694-743d-a45b-b85fd6f98832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834216" name="019ef3e3-bd93-7fbb-8e59-7339295385c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5652414" name="019ef3e3-bd93-7fbb-8e59-7339295385c5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3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5086343" name="019ef3e8-b1ce-722d-802b-cfcbdf075a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515439" name="019ef3e8-b1ce-722d-802b-cfcbdf075a4b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8333521" name="019ef3e9-4226-7ada-b9e9-65177f1f1ac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956326" name="019ef3e9-4226-7ada-b9e9-65177f1f1ac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3101957" name="019ef439-dfed-7629-be02-17e6f6bccd3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903923" name="019ef439-dfed-7629-be02-17e6f6bccd3d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0550450" name="019ef439-f334-780d-a5ac-d187feef742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4165084" name="019ef439-f334-780d-a5ac-d187feef742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11 Bad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6079462" name="019ef444-8560-76d3-9aa0-d9330b4be0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1162" name="019ef444-8560-76d3-9aa0-d9330b4be093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032212" name="019ef444-9a1a-742e-bcb9-79a960b44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411619" name="019ef444-9a1a-742e-bcb9-79a960b44c39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2.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073811" name="019ef44e-1bf7-75bb-8807-460afb2b50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4079629" name="019ef44e-1bf7-75bb-8807-460afb2b508d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0146718" name="019ef44e-302a-7a1f-a04f-854a1ee1b22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6562347" name="019ef44e-302a-7a1f-a04f-854a1ee1b229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8 Bad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0963557" name="019ef464-6c9f-751e-a886-7233b2aadf4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734698" name="019ef464-6c9f-751e-a886-7233b2aadf46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5010938" name="019ef464-8640-7645-bd19-20c2fa5bd1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55372" name="019ef464-8640-7645-bd19-20c2fa5bd156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6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7736529" name="019ef473-611e-7283-bdee-eb4078b019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571600" name="019ef473-611e-7283-bdee-eb4078b0190c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9703000" name="019ef473-7382-7bc7-91a1-a28421de43f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63199" name="019ef473-7382-7bc7-91a1-a28421de43fd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4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7726270" name="019ef481-277f-7327-940d-30223bc923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5109290" name="019ef481-277f-7327-940d-30223bc9237f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5106828" name="019ef481-3c1d-7df1-b002-6dc5bfad40a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985465" name="019ef481-3c1d-7df1-b002-6dc5bfad40a6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2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1957560" name="019ef488-64c7-7cc4-ab42-117bbcd13c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084629" name="019ef488-64c7-7cc4-ab42-117bbcd13cb6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0572499" name="019ef488-7a6b-70b6-8608-ce1e2f3cd14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56645" name="019ef488-7a6b-70b6-8608-ce1e2f3cd14d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1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5982780" name="019ef494-9b6d-77bf-b8f6-ef717875246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556432" name="019ef494-9b6d-77bf-b8f6-ef7178752467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6991667" name="019ef494-aa3a-7012-ae2a-31fe8c52e8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5484989" name="019ef494-aa3a-7012-ae2a-31fe8c52e893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5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6600307" name="019ef49e-e004-7d11-a840-06d1e2e4b2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6064767" name="019ef49e-e004-7d11-a840-06d1e2e4b26f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5375488" name="019ef49e-ef6d-7dbd-8fe4-73c2101d37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7983237" name="019ef49e-ef6d-7dbd-8fe4-73c2101d372d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VB-31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 7 Bad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Floorflex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820412" name="019ef4a2-e759-7375-bf12-1d7584b4d15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716060" name="019ef4a2-e759-7375-bf12-1d7584b4d155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261946" name="019ef4a2-f686-7193-aebf-b16fae611f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501796" name="019ef4a2-f686-7193-aebf-b16fae611f57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 Nordstrasse 70, 8006 Zürich</w:t>
          </w:r>
        </w:p>
        <w:p>
          <w:pPr>
            <w:spacing w:before="0" w:after="0"/>
          </w:pPr>
          <w:r>
            <w:t>978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visuellen Befunde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footer.xml" Type="http://schemas.openxmlformats.org/officeDocument/2006/relationships/footer" Id="rId6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